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Lampen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4773055" name="2b114230-fc2b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465284" name="2b114230-fc2b-11f0-bdd4-85929d37222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 und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3280466" name="626ab900-fc2b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724503" name="626ab900-fc2b-11f0-bdd4-85929d37222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Achtung hinter elektro tableau LAP schwach gebunden.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gesamtws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</w:t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7706107" name="b395fd30-fc2b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839009" name="b395fd30-fc2b-11f0-bdd4-85929d37222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8071639" name="e78801e0-fc32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919975" name="e78801e0-fc32-11f0-bdd4-85929d3722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865148" name="3338016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090057" name="33380160-fc35-11f0-bdd4-85929d3722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6566587" name="a47b84f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687397" name="a47b84f0-fc35-11f0-bdd4-85929d37222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0838793" name="00d97bb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51561" name="00d97bb0-fc33-11f0-bdd4-85929d37222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2839703" name="583bb6a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108648" name="583bb6a0-fc35-11f0-bdd4-85929d37222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1926813" name="b7b00dc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289480" name="b7b00dc0-fc35-11f0-bdd4-85929d37222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9215119" name="b20ac850-fc36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818645" name="b20ac850-fc36-11f0-bdd4-85929d37222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6050459" name="1a86f83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409240" name="1a86f830-fc33-11f0-bdd4-85929d3722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7016785" name="7554bfc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219197" name="7554bfc0-fc35-11f0-bdd4-85929d37222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2788446" name="d13a4ad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830495" name="d13a4ad0-fc35-11f0-bdd4-85929d37222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Gang/Treppenhaus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0977979" name="6200da0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164243" name="6200da00-fc33-11f0-bdd4-85929d37222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3. Lage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1534319" name="9c930da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233149" name="9c930da0-fc33-11f0-bdd4-85929d37222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2.Lage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8014745" name="2e02f4d0-fc34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093448" name="2e02f4d0-fc34-11f0-bdd4-85929d37222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Gang/Treppenhaus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2977040" name="04a6293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324313" name="04a62930-fc35-11f0-bdd4-85929d37222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1121932" name="b4f79290-fc37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335045" name="b4f79290-fc37-11f0-bdd4-85929d3722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1769205" name="f4f0717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698540" name="f4f07170-fc35-11f0-bdd4-85929d37222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8850950" name="20827720-fc36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101764" name="20827720-fc36-11f0-bdd4-85929d3722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Zwischenboden</w:t>
            </w:r>
          </w:p>
          <w:p>
            <w:pPr>
              <w:spacing w:before="0" w:after="0" w:line="240" w:lineRule="auto"/>
            </w:pPr>
            <w:r>
              <w:t>EG/OG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649298" name="d4379640-005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571561" name="d4379640-005c-11f1-87ed-993008be97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Schwermetall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Bodenackerstrasse 9, 5200 Brugg</w:t>
          </w:r>
        </w:p>
        <w:p>
          <w:pPr>
            <w:spacing w:before="0" w:after="0"/>
          </w:pPr>
          <w:r>
            <w:t>683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